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2"/>
        <w:tblW w:w="1489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20"/>
        <w:gridCol w:w="1260"/>
        <w:gridCol w:w="1470"/>
        <w:gridCol w:w="1864"/>
        <w:gridCol w:w="1134"/>
        <w:gridCol w:w="1418"/>
        <w:gridCol w:w="1275"/>
        <w:gridCol w:w="1560"/>
        <w:gridCol w:w="1559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u w:val="single"/>
              </w:rPr>
              <w:t>20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u w:val="singl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年度嵌入式软件产品开发销售收入核算表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企业名称（盖章）：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单位：万元</w:t>
            </w:r>
          </w:p>
        </w:tc>
      </w:tr>
      <w:tr>
        <w:trPr>
          <w:trHeight w:val="132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发票号码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产品名称、型号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嵌入式软件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产品名称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产品类别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产品数量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嵌入式产品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销售额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[不含税]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嵌入式产品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硬件成本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嵌入式产品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硬件的成本</w:t>
            </w:r>
          </w:p>
          <w:p>
            <w:pPr>
              <w:widowControl/>
              <w:ind w:left="-136" w:leftChars="-65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利润率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(≧10%)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嵌入式产品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硬件销售额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嵌入式产品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软件销售额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rPr>
          <w:trHeight w:val="499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rPr>
          <w:trHeight w:val="499" w:hRule="atLeast"/>
        </w:trPr>
        <w:tc>
          <w:tcPr>
            <w:tcW w:w="4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填表人：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企业负责人：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注： 1.该表用于核算嵌入式系统软件产品销售收入；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2.产品名称、型号请填写嵌入式系统产品整体销售的货物名称；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3.产品类别可参照《软件和信息技术服务业统计制度》；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4.嵌入式产品销售额为嵌入式系统产品整体销售的发票金额；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5.嵌入式产品软件销售额=嵌入式产品销售额-嵌入式产品硬件销售额；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6.嵌入式产品硬件的成本利润率=[（嵌入式产品硬件销售额/嵌入式产品硬件成本）-1]*100%。成本利润率高于10%的，按实际成本利润率核算；成本利润率低于10%的，按10%核算。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7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35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27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34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5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24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31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17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19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0">
    <w:nsid w:val="0F7E0A37"/>
    <w:multiLevelType w:val="multilevel"/>
    <w:tmpl w:val="0F7E0A3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68F"/>
    <w:rsid w:val="001904F4"/>
    <w:rsid w:val="00235BC7"/>
    <w:rsid w:val="005333AD"/>
    <w:rsid w:val="0062368F"/>
    <w:rsid w:val="00633CF4"/>
    <w:rsid w:val="006C3B7A"/>
    <w:rsid w:val="00AA4A58"/>
    <w:rsid w:val="00AB4944"/>
    <w:rsid w:val="00B24EFB"/>
    <w:rsid w:val="6A83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qFormat="1"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77"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kern w:val="44"/>
      <w:sz w:val="28"/>
      <w:szCs w:val="20"/>
    </w:rPr>
  </w:style>
  <w:style w:type="paragraph" w:styleId="4">
    <w:name w:val="heading 2"/>
    <w:basedOn w:val="1"/>
    <w:next w:val="3"/>
    <w:link w:val="78"/>
    <w:qFormat/>
    <w:uiPriority w:val="0"/>
    <w:pPr>
      <w:keepNext/>
      <w:keepLines/>
      <w:numPr>
        <w:ilvl w:val="1"/>
        <w:numId w:val="1"/>
      </w:numPr>
      <w:spacing w:line="360" w:lineRule="auto"/>
      <w:outlineLvl w:val="1"/>
    </w:pPr>
    <w:rPr>
      <w:b/>
      <w:sz w:val="24"/>
      <w:szCs w:val="20"/>
    </w:rPr>
  </w:style>
  <w:style w:type="paragraph" w:styleId="5">
    <w:name w:val="heading 3"/>
    <w:basedOn w:val="1"/>
    <w:next w:val="3"/>
    <w:link w:val="79"/>
    <w:qFormat/>
    <w:uiPriority w:val="0"/>
    <w:pPr>
      <w:keepNext/>
      <w:keepLines/>
      <w:numPr>
        <w:ilvl w:val="2"/>
        <w:numId w:val="1"/>
      </w:numPr>
      <w:outlineLvl w:val="2"/>
    </w:pPr>
    <w:rPr>
      <w:b/>
      <w:szCs w:val="20"/>
    </w:rPr>
  </w:style>
  <w:style w:type="paragraph" w:styleId="6">
    <w:name w:val="heading 4"/>
    <w:basedOn w:val="1"/>
    <w:next w:val="3"/>
    <w:link w:val="80"/>
    <w:qFormat/>
    <w:uiPriority w:val="0"/>
    <w:pPr>
      <w:keepNext/>
      <w:keepLines/>
      <w:numPr>
        <w:ilvl w:val="3"/>
        <w:numId w:val="1"/>
      </w:numPr>
      <w:spacing w:line="360" w:lineRule="auto"/>
      <w:outlineLvl w:val="3"/>
    </w:pPr>
    <w:rPr>
      <w:b/>
      <w:szCs w:val="20"/>
    </w:rPr>
  </w:style>
  <w:style w:type="paragraph" w:styleId="7">
    <w:name w:val="heading 5"/>
    <w:basedOn w:val="1"/>
    <w:next w:val="3"/>
    <w:link w:val="81"/>
    <w:qFormat/>
    <w:uiPriority w:val="0"/>
    <w:pPr>
      <w:keepNext/>
      <w:keepLines/>
      <w:numPr>
        <w:ilvl w:val="4"/>
        <w:numId w:val="1"/>
      </w:numPr>
      <w:spacing w:line="360" w:lineRule="auto"/>
      <w:outlineLvl w:val="4"/>
    </w:pPr>
    <w:rPr>
      <w:b/>
      <w:szCs w:val="20"/>
    </w:rPr>
  </w:style>
  <w:style w:type="paragraph" w:styleId="8">
    <w:name w:val="heading 6"/>
    <w:basedOn w:val="1"/>
    <w:next w:val="1"/>
    <w:link w:val="82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link w:val="83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84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link w:val="85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63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12">
    <w:name w:val="List 3"/>
    <w:basedOn w:val="1"/>
    <w:uiPriority w:val="0"/>
    <w:pPr>
      <w:ind w:left="100" w:leftChars="400" w:hanging="200" w:hangingChars="200"/>
    </w:pPr>
    <w:rPr>
      <w:szCs w:val="20"/>
    </w:rPr>
  </w:style>
  <w:style w:type="paragraph" w:styleId="13">
    <w:name w:val="List Number 2"/>
    <w:basedOn w:val="1"/>
    <w:qFormat/>
    <w:uiPriority w:val="0"/>
    <w:pPr>
      <w:numPr>
        <w:ilvl w:val="0"/>
        <w:numId w:val="2"/>
      </w:numPr>
    </w:pPr>
    <w:rPr>
      <w:szCs w:val="20"/>
    </w:rPr>
  </w:style>
  <w:style w:type="paragraph" w:styleId="14">
    <w:name w:val="Note Heading"/>
    <w:basedOn w:val="1"/>
    <w:next w:val="1"/>
    <w:link w:val="99"/>
    <w:uiPriority w:val="0"/>
    <w:pPr>
      <w:jc w:val="center"/>
    </w:pPr>
    <w:rPr>
      <w:szCs w:val="20"/>
    </w:rPr>
  </w:style>
  <w:style w:type="paragraph" w:styleId="15">
    <w:name w:val="List Bullet 4"/>
    <w:basedOn w:val="1"/>
    <w:qFormat/>
    <w:uiPriority w:val="0"/>
    <w:pPr>
      <w:numPr>
        <w:ilvl w:val="0"/>
        <w:numId w:val="3"/>
      </w:numPr>
    </w:pPr>
    <w:rPr>
      <w:szCs w:val="20"/>
    </w:rPr>
  </w:style>
  <w:style w:type="paragraph" w:styleId="16">
    <w:name w:val="E-mail Signature"/>
    <w:basedOn w:val="1"/>
    <w:link w:val="106"/>
    <w:uiPriority w:val="0"/>
    <w:rPr>
      <w:szCs w:val="20"/>
    </w:rPr>
  </w:style>
  <w:style w:type="paragraph" w:styleId="17">
    <w:name w:val="List Number"/>
    <w:basedOn w:val="1"/>
    <w:uiPriority w:val="0"/>
    <w:pPr>
      <w:numPr>
        <w:ilvl w:val="0"/>
        <w:numId w:val="4"/>
      </w:numPr>
    </w:pPr>
    <w:rPr>
      <w:szCs w:val="20"/>
    </w:rPr>
  </w:style>
  <w:style w:type="paragraph" w:styleId="18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9">
    <w:name w:val="List Bullet"/>
    <w:basedOn w:val="1"/>
    <w:uiPriority w:val="0"/>
    <w:pPr>
      <w:numPr>
        <w:ilvl w:val="0"/>
        <w:numId w:val="5"/>
      </w:numPr>
    </w:pPr>
    <w:rPr>
      <w:szCs w:val="20"/>
    </w:rPr>
  </w:style>
  <w:style w:type="paragraph" w:styleId="20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</w:rPr>
  </w:style>
  <w:style w:type="paragraph" w:styleId="21">
    <w:name w:val="Salutation"/>
    <w:basedOn w:val="1"/>
    <w:next w:val="1"/>
    <w:link w:val="95"/>
    <w:uiPriority w:val="0"/>
    <w:rPr>
      <w:szCs w:val="20"/>
    </w:rPr>
  </w:style>
  <w:style w:type="paragraph" w:styleId="22">
    <w:name w:val="Body Text 3"/>
    <w:basedOn w:val="1"/>
    <w:link w:val="101"/>
    <w:uiPriority w:val="0"/>
    <w:pPr>
      <w:spacing w:after="120"/>
    </w:pPr>
    <w:rPr>
      <w:sz w:val="16"/>
      <w:szCs w:val="16"/>
    </w:rPr>
  </w:style>
  <w:style w:type="paragraph" w:styleId="23">
    <w:name w:val="Closing"/>
    <w:basedOn w:val="1"/>
    <w:link w:val="89"/>
    <w:uiPriority w:val="0"/>
    <w:pPr>
      <w:ind w:left="100" w:leftChars="2100"/>
    </w:pPr>
    <w:rPr>
      <w:szCs w:val="20"/>
    </w:rPr>
  </w:style>
  <w:style w:type="paragraph" w:styleId="24">
    <w:name w:val="List Bullet 3"/>
    <w:basedOn w:val="1"/>
    <w:qFormat/>
    <w:uiPriority w:val="0"/>
    <w:pPr>
      <w:numPr>
        <w:ilvl w:val="0"/>
        <w:numId w:val="6"/>
      </w:numPr>
    </w:pPr>
    <w:rPr>
      <w:szCs w:val="20"/>
    </w:rPr>
  </w:style>
  <w:style w:type="paragraph" w:styleId="25">
    <w:name w:val="Body Text"/>
    <w:basedOn w:val="1"/>
    <w:link w:val="91"/>
    <w:uiPriority w:val="0"/>
    <w:pPr>
      <w:spacing w:after="120"/>
    </w:pPr>
    <w:rPr>
      <w:szCs w:val="20"/>
    </w:rPr>
  </w:style>
  <w:style w:type="paragraph" w:styleId="26">
    <w:name w:val="Body Text Indent"/>
    <w:basedOn w:val="1"/>
    <w:link w:val="92"/>
    <w:uiPriority w:val="0"/>
    <w:pPr>
      <w:ind w:firstLine="420"/>
    </w:pPr>
    <w:rPr>
      <w:szCs w:val="20"/>
    </w:rPr>
  </w:style>
  <w:style w:type="paragraph" w:styleId="27">
    <w:name w:val="List Number 3"/>
    <w:basedOn w:val="1"/>
    <w:qFormat/>
    <w:uiPriority w:val="0"/>
    <w:pPr>
      <w:numPr>
        <w:ilvl w:val="0"/>
        <w:numId w:val="7"/>
      </w:numPr>
    </w:pPr>
    <w:rPr>
      <w:szCs w:val="20"/>
    </w:rPr>
  </w:style>
  <w:style w:type="paragraph" w:styleId="28">
    <w:name w:val="List 2"/>
    <w:basedOn w:val="1"/>
    <w:uiPriority w:val="0"/>
    <w:pPr>
      <w:ind w:left="100" w:leftChars="200" w:hanging="200" w:hangingChars="200"/>
    </w:pPr>
    <w:rPr>
      <w:szCs w:val="20"/>
    </w:rPr>
  </w:style>
  <w:style w:type="paragraph" w:styleId="29">
    <w:name w:val="List Continue"/>
    <w:basedOn w:val="1"/>
    <w:uiPriority w:val="0"/>
    <w:pPr>
      <w:spacing w:after="120"/>
      <w:ind w:left="420" w:leftChars="200"/>
    </w:pPr>
    <w:rPr>
      <w:szCs w:val="20"/>
    </w:rPr>
  </w:style>
  <w:style w:type="paragraph" w:styleId="30">
    <w:name w:val="Block Text"/>
    <w:basedOn w:val="1"/>
    <w:uiPriority w:val="0"/>
    <w:pPr>
      <w:spacing w:after="120"/>
      <w:ind w:left="1440" w:leftChars="700" w:right="1440" w:rightChars="700"/>
    </w:pPr>
    <w:rPr>
      <w:szCs w:val="20"/>
    </w:rPr>
  </w:style>
  <w:style w:type="paragraph" w:styleId="31">
    <w:name w:val="List Bullet 2"/>
    <w:basedOn w:val="1"/>
    <w:uiPriority w:val="0"/>
    <w:pPr>
      <w:numPr>
        <w:ilvl w:val="0"/>
        <w:numId w:val="8"/>
      </w:numPr>
    </w:pPr>
    <w:rPr>
      <w:szCs w:val="20"/>
    </w:rPr>
  </w:style>
  <w:style w:type="paragraph" w:styleId="32">
    <w:name w:val="HTML Address"/>
    <w:basedOn w:val="1"/>
    <w:link w:val="107"/>
    <w:uiPriority w:val="0"/>
    <w:rPr>
      <w:i/>
      <w:iCs/>
      <w:szCs w:val="20"/>
    </w:rPr>
  </w:style>
  <w:style w:type="paragraph" w:styleId="33">
    <w:name w:val="Plain Text"/>
    <w:basedOn w:val="1"/>
    <w:link w:val="105"/>
    <w:uiPriority w:val="0"/>
    <w:rPr>
      <w:rFonts w:ascii="宋体" w:hAnsi="Courier New" w:cs="Courier New"/>
      <w:szCs w:val="21"/>
    </w:rPr>
  </w:style>
  <w:style w:type="paragraph" w:styleId="34">
    <w:name w:val="List Bullet 5"/>
    <w:basedOn w:val="1"/>
    <w:qFormat/>
    <w:uiPriority w:val="0"/>
    <w:pPr>
      <w:numPr>
        <w:ilvl w:val="0"/>
        <w:numId w:val="9"/>
      </w:numPr>
    </w:pPr>
    <w:rPr>
      <w:szCs w:val="20"/>
    </w:rPr>
  </w:style>
  <w:style w:type="paragraph" w:styleId="35">
    <w:name w:val="List Number 4"/>
    <w:basedOn w:val="1"/>
    <w:qFormat/>
    <w:uiPriority w:val="0"/>
    <w:pPr>
      <w:numPr>
        <w:ilvl w:val="0"/>
        <w:numId w:val="10"/>
      </w:numPr>
    </w:pPr>
    <w:rPr>
      <w:szCs w:val="20"/>
    </w:rPr>
  </w:style>
  <w:style w:type="paragraph" w:styleId="36">
    <w:name w:val="Date"/>
    <w:basedOn w:val="1"/>
    <w:next w:val="1"/>
    <w:link w:val="96"/>
    <w:uiPriority w:val="0"/>
    <w:pPr>
      <w:ind w:left="100" w:leftChars="2500"/>
    </w:pPr>
    <w:rPr>
      <w:szCs w:val="20"/>
    </w:rPr>
  </w:style>
  <w:style w:type="paragraph" w:styleId="37">
    <w:name w:val="Body Text Indent 2"/>
    <w:basedOn w:val="1"/>
    <w:link w:val="102"/>
    <w:uiPriority w:val="0"/>
    <w:pPr>
      <w:spacing w:after="120" w:line="480" w:lineRule="auto"/>
      <w:ind w:left="420" w:leftChars="200"/>
    </w:pPr>
    <w:rPr>
      <w:szCs w:val="20"/>
    </w:rPr>
  </w:style>
  <w:style w:type="paragraph" w:styleId="38">
    <w:name w:val="List Continue 5"/>
    <w:basedOn w:val="1"/>
    <w:uiPriority w:val="0"/>
    <w:pPr>
      <w:spacing w:after="120"/>
      <w:ind w:left="2100" w:leftChars="1000"/>
    </w:pPr>
    <w:rPr>
      <w:szCs w:val="20"/>
    </w:rPr>
  </w:style>
  <w:style w:type="paragraph" w:styleId="39">
    <w:name w:val="Balloon Text"/>
    <w:basedOn w:val="1"/>
    <w:link w:val="113"/>
    <w:uiPriority w:val="0"/>
    <w:rPr>
      <w:sz w:val="18"/>
      <w:szCs w:val="18"/>
    </w:rPr>
  </w:style>
  <w:style w:type="paragraph" w:styleId="40">
    <w:name w:val="footer"/>
    <w:basedOn w:val="1"/>
    <w:link w:val="8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1">
    <w:name w:val="envelope return"/>
    <w:basedOn w:val="1"/>
    <w:uiPriority w:val="0"/>
    <w:pPr>
      <w:snapToGrid w:val="0"/>
    </w:pPr>
    <w:rPr>
      <w:rFonts w:ascii="Arial" w:hAnsi="Arial" w:cs="Arial"/>
      <w:szCs w:val="20"/>
    </w:rPr>
  </w:style>
  <w:style w:type="paragraph" w:styleId="42">
    <w:name w:val="header"/>
    <w:basedOn w:val="1"/>
    <w:link w:val="8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43">
    <w:name w:val="Signature"/>
    <w:basedOn w:val="1"/>
    <w:link w:val="90"/>
    <w:uiPriority w:val="0"/>
    <w:pPr>
      <w:ind w:left="100" w:leftChars="2100"/>
    </w:pPr>
    <w:rPr>
      <w:szCs w:val="20"/>
    </w:rPr>
  </w:style>
  <w:style w:type="paragraph" w:styleId="44">
    <w:name w:val="toc 1"/>
    <w:basedOn w:val="1"/>
    <w:next w:val="1"/>
    <w:uiPriority w:val="39"/>
    <w:pPr>
      <w:spacing w:before="120" w:after="120"/>
      <w:jc w:val="left"/>
    </w:pPr>
    <w:rPr>
      <w:b/>
      <w:bCs/>
      <w:caps/>
    </w:rPr>
  </w:style>
  <w:style w:type="paragraph" w:styleId="45">
    <w:name w:val="List Continue 4"/>
    <w:basedOn w:val="1"/>
    <w:uiPriority w:val="0"/>
    <w:pPr>
      <w:spacing w:after="120"/>
      <w:ind w:left="1680" w:leftChars="800"/>
    </w:pPr>
    <w:rPr>
      <w:szCs w:val="20"/>
    </w:rPr>
  </w:style>
  <w:style w:type="paragraph" w:styleId="46">
    <w:name w:val="Subtitle"/>
    <w:basedOn w:val="1"/>
    <w:link w:val="94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47">
    <w:name w:val="List Number 5"/>
    <w:basedOn w:val="1"/>
    <w:qFormat/>
    <w:uiPriority w:val="0"/>
    <w:pPr>
      <w:numPr>
        <w:ilvl w:val="0"/>
        <w:numId w:val="11"/>
      </w:numPr>
    </w:pPr>
    <w:rPr>
      <w:szCs w:val="20"/>
    </w:rPr>
  </w:style>
  <w:style w:type="paragraph" w:styleId="48">
    <w:name w:val="List"/>
    <w:basedOn w:val="1"/>
    <w:qFormat/>
    <w:uiPriority w:val="0"/>
    <w:pPr>
      <w:ind w:left="200" w:hanging="200" w:hangingChars="200"/>
    </w:pPr>
    <w:rPr>
      <w:szCs w:val="20"/>
    </w:rPr>
  </w:style>
  <w:style w:type="paragraph" w:styleId="49">
    <w:name w:val="List 5"/>
    <w:basedOn w:val="1"/>
    <w:uiPriority w:val="0"/>
    <w:pPr>
      <w:ind w:left="100" w:leftChars="800" w:hanging="200" w:hangingChars="200"/>
    </w:pPr>
    <w:rPr>
      <w:szCs w:val="20"/>
    </w:rPr>
  </w:style>
  <w:style w:type="paragraph" w:styleId="50">
    <w:name w:val="Body Text Indent 3"/>
    <w:basedOn w:val="1"/>
    <w:link w:val="103"/>
    <w:uiPriority w:val="0"/>
    <w:pPr>
      <w:spacing w:after="120"/>
      <w:ind w:left="420" w:leftChars="200"/>
    </w:pPr>
    <w:rPr>
      <w:sz w:val="16"/>
      <w:szCs w:val="16"/>
    </w:rPr>
  </w:style>
  <w:style w:type="paragraph" w:styleId="51">
    <w:name w:val="toc 2"/>
    <w:basedOn w:val="1"/>
    <w:next w:val="1"/>
    <w:uiPriority w:val="39"/>
    <w:pPr>
      <w:ind w:left="210"/>
      <w:jc w:val="left"/>
    </w:pPr>
    <w:rPr>
      <w:smallCaps/>
    </w:rPr>
  </w:style>
  <w:style w:type="paragraph" w:styleId="52">
    <w:name w:val="Body Text 2"/>
    <w:basedOn w:val="1"/>
    <w:link w:val="100"/>
    <w:uiPriority w:val="0"/>
    <w:pPr>
      <w:spacing w:after="120" w:line="480" w:lineRule="auto"/>
    </w:pPr>
    <w:rPr>
      <w:szCs w:val="20"/>
    </w:rPr>
  </w:style>
  <w:style w:type="paragraph" w:styleId="53">
    <w:name w:val="List 4"/>
    <w:basedOn w:val="1"/>
    <w:qFormat/>
    <w:uiPriority w:val="0"/>
    <w:pPr>
      <w:ind w:left="100" w:leftChars="600" w:hanging="200" w:hangingChars="200"/>
    </w:pPr>
    <w:rPr>
      <w:szCs w:val="20"/>
    </w:rPr>
  </w:style>
  <w:style w:type="paragraph" w:styleId="54">
    <w:name w:val="List Continue 2"/>
    <w:basedOn w:val="1"/>
    <w:uiPriority w:val="0"/>
    <w:pPr>
      <w:spacing w:after="120"/>
      <w:ind w:left="840" w:leftChars="400"/>
    </w:pPr>
    <w:rPr>
      <w:szCs w:val="20"/>
    </w:rPr>
  </w:style>
  <w:style w:type="paragraph" w:styleId="55">
    <w:name w:val="Message Header"/>
    <w:basedOn w:val="1"/>
    <w:link w:val="93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</w:rPr>
  </w:style>
  <w:style w:type="paragraph" w:styleId="56">
    <w:name w:val="HTML Preformatted"/>
    <w:basedOn w:val="1"/>
    <w:link w:val="108"/>
    <w:uiPriority w:val="0"/>
    <w:rPr>
      <w:rFonts w:ascii="Courier New" w:hAnsi="Courier New" w:cs="Courier New"/>
      <w:sz w:val="20"/>
      <w:szCs w:val="20"/>
    </w:rPr>
  </w:style>
  <w:style w:type="paragraph" w:styleId="57">
    <w:name w:val="Normal (Web)"/>
    <w:basedOn w:val="1"/>
    <w:uiPriority w:val="99"/>
    <w:rPr>
      <w:sz w:val="24"/>
    </w:rPr>
  </w:style>
  <w:style w:type="paragraph" w:styleId="58">
    <w:name w:val="List Continue 3"/>
    <w:basedOn w:val="1"/>
    <w:uiPriority w:val="0"/>
    <w:pPr>
      <w:spacing w:after="120"/>
      <w:ind w:left="1260" w:leftChars="600"/>
    </w:pPr>
    <w:rPr>
      <w:szCs w:val="20"/>
    </w:rPr>
  </w:style>
  <w:style w:type="paragraph" w:styleId="59">
    <w:name w:val="Title"/>
    <w:basedOn w:val="1"/>
    <w:link w:val="88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0">
    <w:name w:val="Body Text First Indent"/>
    <w:basedOn w:val="25"/>
    <w:link w:val="97"/>
    <w:uiPriority w:val="0"/>
    <w:pPr>
      <w:ind w:firstLine="420" w:firstLineChars="100"/>
    </w:pPr>
  </w:style>
  <w:style w:type="paragraph" w:styleId="61">
    <w:name w:val="Body Text First Indent 2"/>
    <w:basedOn w:val="26"/>
    <w:link w:val="98"/>
    <w:uiPriority w:val="0"/>
    <w:pPr>
      <w:spacing w:after="120"/>
      <w:ind w:left="420" w:leftChars="200" w:firstLine="210" w:firstLineChars="200"/>
    </w:pPr>
  </w:style>
  <w:style w:type="character" w:styleId="64">
    <w:name w:val="Strong"/>
    <w:qFormat/>
    <w:uiPriority w:val="22"/>
    <w:rPr>
      <w:b/>
      <w:bCs/>
    </w:rPr>
  </w:style>
  <w:style w:type="character" w:styleId="65">
    <w:name w:val="page number"/>
    <w:basedOn w:val="63"/>
    <w:uiPriority w:val="0"/>
  </w:style>
  <w:style w:type="character" w:styleId="66">
    <w:name w:val="FollowedHyperlink"/>
    <w:basedOn w:val="63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67">
    <w:name w:val="Hyperlink"/>
    <w:uiPriority w:val="99"/>
    <w:rPr>
      <w:color w:val="0000FF"/>
      <w:u w:val="single"/>
    </w:rPr>
  </w:style>
  <w:style w:type="paragraph" w:customStyle="1" w:styleId="68">
    <w:name w:val="目录"/>
    <w:basedOn w:val="1"/>
    <w:next w:val="1"/>
    <w:qFormat/>
    <w:uiPriority w:val="0"/>
    <w:pPr>
      <w:jc w:val="center"/>
    </w:pPr>
    <w:rPr>
      <w:b/>
      <w:sz w:val="24"/>
    </w:rPr>
  </w:style>
  <w:style w:type="paragraph" w:customStyle="1" w:styleId="69">
    <w:name w:val="主标题"/>
    <w:basedOn w:val="1"/>
    <w:next w:val="1"/>
    <w:qFormat/>
    <w:uiPriority w:val="0"/>
    <w:pPr>
      <w:spacing w:line="360" w:lineRule="auto"/>
      <w:jc w:val="center"/>
    </w:pPr>
    <w:rPr>
      <w:b/>
      <w:sz w:val="30"/>
      <w:szCs w:val="20"/>
    </w:rPr>
  </w:style>
  <w:style w:type="character" w:customStyle="1" w:styleId="70">
    <w:name w:val="标题 5 Char Char Char"/>
    <w:qFormat/>
    <w:uiPriority w:val="0"/>
    <w:rPr>
      <w:rFonts w:eastAsia="宋体"/>
      <w:b/>
      <w:kern w:val="2"/>
      <w:sz w:val="21"/>
      <w:lang w:val="en-US" w:eastAsia="zh-CN" w:bidi="ar-SA"/>
    </w:rPr>
  </w:style>
  <w:style w:type="paragraph" w:customStyle="1" w:styleId="71">
    <w:name w:val="表格文本"/>
    <w:basedOn w:val="1"/>
    <w:qFormat/>
    <w:uiPriority w:val="0"/>
    <w:pPr>
      <w:autoSpaceDE w:val="0"/>
      <w:autoSpaceDN w:val="0"/>
      <w:adjustRightInd w:val="0"/>
    </w:pPr>
    <w:rPr>
      <w:rFonts w:ascii="Arial" w:hAnsi="Arial" w:cs="Arial"/>
      <w:color w:val="000000"/>
      <w:sz w:val="18"/>
      <w:szCs w:val="18"/>
    </w:rPr>
  </w:style>
  <w:style w:type="paragraph" w:customStyle="1" w:styleId="72">
    <w:name w:val="表格文字"/>
    <w:basedOn w:val="1"/>
    <w:qFormat/>
    <w:uiPriority w:val="0"/>
    <w:pPr>
      <w:adjustRightInd w:val="0"/>
      <w:jc w:val="center"/>
      <w:textAlignment w:val="baseline"/>
    </w:pPr>
    <w:rPr>
      <w:rFonts w:ascii="Arial" w:hAnsi="Arial"/>
      <w:kern w:val="0"/>
      <w:sz w:val="18"/>
      <w:szCs w:val="20"/>
    </w:rPr>
  </w:style>
  <w:style w:type="paragraph" w:customStyle="1" w:styleId="73">
    <w:name w:val="表头文本"/>
    <w:basedOn w:val="72"/>
    <w:qFormat/>
    <w:uiPriority w:val="0"/>
    <w:rPr>
      <w:b/>
    </w:rPr>
  </w:style>
  <w:style w:type="character" w:customStyle="1" w:styleId="74">
    <w:name w:val="apple-style-span"/>
    <w:basedOn w:val="63"/>
    <w:qFormat/>
    <w:uiPriority w:val="0"/>
  </w:style>
  <w:style w:type="paragraph" w:customStyle="1" w:styleId="75">
    <w:name w:val="Table Contents"/>
    <w:basedOn w:val="1"/>
    <w:qFormat/>
    <w:uiPriority w:val="0"/>
    <w:pPr>
      <w:suppressLineNumbers/>
      <w:suppressAutoHyphens/>
      <w:jc w:val="left"/>
    </w:pPr>
    <w:rPr>
      <w:kern w:val="1"/>
      <w:sz w:val="24"/>
    </w:rPr>
  </w:style>
  <w:style w:type="paragraph" w:customStyle="1" w:styleId="76">
    <w:name w:val="表格内容"/>
    <w:basedOn w:val="1"/>
    <w:qFormat/>
    <w:uiPriority w:val="0"/>
    <w:pPr>
      <w:suppressLineNumbers/>
      <w:suppressAutoHyphens/>
      <w:jc w:val="left"/>
    </w:pPr>
    <w:rPr>
      <w:kern w:val="1"/>
      <w:sz w:val="24"/>
    </w:rPr>
  </w:style>
  <w:style w:type="character" w:customStyle="1" w:styleId="77">
    <w:name w:val="标题 1 字符"/>
    <w:basedOn w:val="63"/>
    <w:link w:val="2"/>
    <w:qFormat/>
    <w:uiPriority w:val="0"/>
    <w:rPr>
      <w:b/>
      <w:kern w:val="44"/>
      <w:sz w:val="28"/>
    </w:rPr>
  </w:style>
  <w:style w:type="character" w:customStyle="1" w:styleId="78">
    <w:name w:val="标题 2 字符"/>
    <w:basedOn w:val="63"/>
    <w:link w:val="4"/>
    <w:qFormat/>
    <w:uiPriority w:val="0"/>
    <w:rPr>
      <w:b/>
      <w:sz w:val="24"/>
    </w:rPr>
  </w:style>
  <w:style w:type="character" w:customStyle="1" w:styleId="79">
    <w:name w:val="标题 3 字符"/>
    <w:basedOn w:val="63"/>
    <w:link w:val="5"/>
    <w:qFormat/>
    <w:uiPriority w:val="0"/>
    <w:rPr>
      <w:b/>
      <w:sz w:val="21"/>
    </w:rPr>
  </w:style>
  <w:style w:type="character" w:customStyle="1" w:styleId="80">
    <w:name w:val="标题 4 字符"/>
    <w:basedOn w:val="63"/>
    <w:link w:val="6"/>
    <w:qFormat/>
    <w:uiPriority w:val="0"/>
    <w:rPr>
      <w:b/>
      <w:sz w:val="21"/>
    </w:rPr>
  </w:style>
  <w:style w:type="character" w:customStyle="1" w:styleId="81">
    <w:name w:val="标题 5 字符"/>
    <w:basedOn w:val="63"/>
    <w:link w:val="7"/>
    <w:qFormat/>
    <w:uiPriority w:val="0"/>
    <w:rPr>
      <w:b/>
      <w:sz w:val="21"/>
    </w:rPr>
  </w:style>
  <w:style w:type="character" w:customStyle="1" w:styleId="82">
    <w:name w:val="标题 6 字符"/>
    <w:basedOn w:val="63"/>
    <w:link w:val="8"/>
    <w:uiPriority w:val="0"/>
    <w:rPr>
      <w:rFonts w:ascii="Arial" w:hAnsi="Arial" w:eastAsia="黑体"/>
      <w:b/>
      <w:bCs/>
      <w:sz w:val="24"/>
      <w:szCs w:val="24"/>
    </w:rPr>
  </w:style>
  <w:style w:type="character" w:customStyle="1" w:styleId="83">
    <w:name w:val="标题 7 字符"/>
    <w:basedOn w:val="63"/>
    <w:link w:val="9"/>
    <w:uiPriority w:val="0"/>
    <w:rPr>
      <w:b/>
      <w:bCs/>
      <w:sz w:val="24"/>
      <w:szCs w:val="24"/>
    </w:rPr>
  </w:style>
  <w:style w:type="character" w:customStyle="1" w:styleId="84">
    <w:name w:val="标题 8 字符"/>
    <w:basedOn w:val="63"/>
    <w:link w:val="10"/>
    <w:uiPriority w:val="0"/>
    <w:rPr>
      <w:rFonts w:ascii="Arial" w:hAnsi="Arial" w:eastAsia="黑体"/>
      <w:sz w:val="24"/>
      <w:szCs w:val="24"/>
    </w:rPr>
  </w:style>
  <w:style w:type="character" w:customStyle="1" w:styleId="85">
    <w:name w:val="标题 9 字符"/>
    <w:basedOn w:val="63"/>
    <w:link w:val="11"/>
    <w:qFormat/>
    <w:uiPriority w:val="0"/>
    <w:rPr>
      <w:rFonts w:ascii="Arial" w:hAnsi="Arial" w:eastAsia="黑体"/>
      <w:sz w:val="21"/>
      <w:szCs w:val="21"/>
    </w:rPr>
  </w:style>
  <w:style w:type="character" w:customStyle="1" w:styleId="86">
    <w:name w:val="页眉 字符"/>
    <w:basedOn w:val="63"/>
    <w:link w:val="42"/>
    <w:qFormat/>
    <w:uiPriority w:val="0"/>
    <w:rPr>
      <w:sz w:val="18"/>
    </w:rPr>
  </w:style>
  <w:style w:type="character" w:customStyle="1" w:styleId="87">
    <w:name w:val="页脚 字符"/>
    <w:basedOn w:val="63"/>
    <w:link w:val="40"/>
    <w:uiPriority w:val="0"/>
    <w:rPr>
      <w:sz w:val="18"/>
    </w:rPr>
  </w:style>
  <w:style w:type="character" w:customStyle="1" w:styleId="88">
    <w:name w:val="标题 字符"/>
    <w:basedOn w:val="63"/>
    <w:link w:val="59"/>
    <w:uiPriority w:val="0"/>
    <w:rPr>
      <w:rFonts w:ascii="Arial" w:hAnsi="Arial" w:cs="Arial"/>
      <w:b/>
      <w:bCs/>
      <w:sz w:val="32"/>
      <w:szCs w:val="32"/>
    </w:rPr>
  </w:style>
  <w:style w:type="character" w:customStyle="1" w:styleId="89">
    <w:name w:val="结束语 字符"/>
    <w:basedOn w:val="63"/>
    <w:link w:val="23"/>
    <w:uiPriority w:val="0"/>
    <w:rPr>
      <w:sz w:val="21"/>
    </w:rPr>
  </w:style>
  <w:style w:type="character" w:customStyle="1" w:styleId="90">
    <w:name w:val="签名 字符"/>
    <w:basedOn w:val="63"/>
    <w:link w:val="43"/>
    <w:uiPriority w:val="0"/>
    <w:rPr>
      <w:sz w:val="21"/>
    </w:rPr>
  </w:style>
  <w:style w:type="character" w:customStyle="1" w:styleId="91">
    <w:name w:val="正文文本 字符"/>
    <w:basedOn w:val="63"/>
    <w:link w:val="25"/>
    <w:uiPriority w:val="0"/>
    <w:rPr>
      <w:sz w:val="21"/>
    </w:rPr>
  </w:style>
  <w:style w:type="character" w:customStyle="1" w:styleId="92">
    <w:name w:val="正文文本缩进 字符"/>
    <w:basedOn w:val="63"/>
    <w:link w:val="26"/>
    <w:uiPriority w:val="0"/>
    <w:rPr>
      <w:sz w:val="21"/>
    </w:rPr>
  </w:style>
  <w:style w:type="character" w:customStyle="1" w:styleId="93">
    <w:name w:val="信息标题 字符"/>
    <w:basedOn w:val="63"/>
    <w:link w:val="55"/>
    <w:uiPriority w:val="0"/>
    <w:rPr>
      <w:rFonts w:ascii="Arial" w:hAnsi="Arial" w:cs="Arial"/>
      <w:sz w:val="24"/>
      <w:szCs w:val="24"/>
      <w:shd w:val="pct20" w:color="auto" w:fill="auto"/>
    </w:rPr>
  </w:style>
  <w:style w:type="character" w:customStyle="1" w:styleId="94">
    <w:name w:val="副标题 字符"/>
    <w:basedOn w:val="63"/>
    <w:link w:val="46"/>
    <w:uiPriority w:val="0"/>
    <w:rPr>
      <w:rFonts w:ascii="Arial" w:hAnsi="Arial" w:cs="Arial"/>
      <w:b/>
      <w:bCs/>
      <w:kern w:val="28"/>
      <w:sz w:val="32"/>
      <w:szCs w:val="32"/>
    </w:rPr>
  </w:style>
  <w:style w:type="character" w:customStyle="1" w:styleId="95">
    <w:name w:val="称呼 字符"/>
    <w:basedOn w:val="63"/>
    <w:link w:val="21"/>
    <w:uiPriority w:val="0"/>
    <w:rPr>
      <w:sz w:val="21"/>
    </w:rPr>
  </w:style>
  <w:style w:type="character" w:customStyle="1" w:styleId="96">
    <w:name w:val="日期 字符"/>
    <w:basedOn w:val="63"/>
    <w:link w:val="36"/>
    <w:uiPriority w:val="0"/>
    <w:rPr>
      <w:sz w:val="21"/>
    </w:rPr>
  </w:style>
  <w:style w:type="character" w:customStyle="1" w:styleId="97">
    <w:name w:val="正文首行缩进 字符"/>
    <w:basedOn w:val="91"/>
    <w:link w:val="60"/>
    <w:uiPriority w:val="0"/>
    <w:rPr>
      <w:sz w:val="21"/>
    </w:rPr>
  </w:style>
  <w:style w:type="character" w:customStyle="1" w:styleId="98">
    <w:name w:val="正文首行缩进 2 字符"/>
    <w:basedOn w:val="92"/>
    <w:link w:val="61"/>
    <w:uiPriority w:val="0"/>
    <w:rPr>
      <w:sz w:val="21"/>
    </w:rPr>
  </w:style>
  <w:style w:type="character" w:customStyle="1" w:styleId="99">
    <w:name w:val="注释标题 字符"/>
    <w:basedOn w:val="63"/>
    <w:link w:val="14"/>
    <w:uiPriority w:val="0"/>
    <w:rPr>
      <w:sz w:val="21"/>
    </w:rPr>
  </w:style>
  <w:style w:type="character" w:customStyle="1" w:styleId="100">
    <w:name w:val="正文文本 2 字符"/>
    <w:basedOn w:val="63"/>
    <w:link w:val="52"/>
    <w:uiPriority w:val="0"/>
    <w:rPr>
      <w:sz w:val="21"/>
    </w:rPr>
  </w:style>
  <w:style w:type="character" w:customStyle="1" w:styleId="101">
    <w:name w:val="正文文本 3 字符"/>
    <w:basedOn w:val="63"/>
    <w:link w:val="22"/>
    <w:uiPriority w:val="0"/>
    <w:rPr>
      <w:sz w:val="16"/>
      <w:szCs w:val="16"/>
    </w:rPr>
  </w:style>
  <w:style w:type="character" w:customStyle="1" w:styleId="102">
    <w:name w:val="正文文本缩进 2 字符"/>
    <w:basedOn w:val="63"/>
    <w:link w:val="37"/>
    <w:uiPriority w:val="0"/>
    <w:rPr>
      <w:sz w:val="21"/>
    </w:rPr>
  </w:style>
  <w:style w:type="character" w:customStyle="1" w:styleId="103">
    <w:name w:val="正文文本缩进 3 字符"/>
    <w:basedOn w:val="63"/>
    <w:link w:val="50"/>
    <w:uiPriority w:val="0"/>
    <w:rPr>
      <w:sz w:val="16"/>
      <w:szCs w:val="16"/>
    </w:rPr>
  </w:style>
  <w:style w:type="paragraph" w:customStyle="1" w:styleId="104">
    <w:name w:val="_Style 9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lang w:val="en-US" w:eastAsia="zh-CN" w:bidi="ar-SA"/>
    </w:rPr>
  </w:style>
  <w:style w:type="character" w:customStyle="1" w:styleId="105">
    <w:name w:val="纯文本 字符"/>
    <w:basedOn w:val="63"/>
    <w:link w:val="33"/>
    <w:uiPriority w:val="0"/>
    <w:rPr>
      <w:rFonts w:ascii="宋体" w:hAnsi="Courier New" w:cs="Courier New"/>
      <w:sz w:val="21"/>
      <w:szCs w:val="21"/>
    </w:rPr>
  </w:style>
  <w:style w:type="character" w:customStyle="1" w:styleId="106">
    <w:name w:val="电子邮件签名 字符"/>
    <w:basedOn w:val="63"/>
    <w:link w:val="16"/>
    <w:uiPriority w:val="0"/>
    <w:rPr>
      <w:sz w:val="21"/>
    </w:rPr>
  </w:style>
  <w:style w:type="character" w:customStyle="1" w:styleId="107">
    <w:name w:val="HTML 地址 字符"/>
    <w:basedOn w:val="63"/>
    <w:link w:val="32"/>
    <w:uiPriority w:val="0"/>
    <w:rPr>
      <w:i/>
      <w:iCs/>
      <w:sz w:val="21"/>
    </w:rPr>
  </w:style>
  <w:style w:type="character" w:customStyle="1" w:styleId="108">
    <w:name w:val="HTML 预设格式 字符"/>
    <w:basedOn w:val="63"/>
    <w:link w:val="56"/>
    <w:uiPriority w:val="0"/>
    <w:rPr>
      <w:rFonts w:ascii="Courier New" w:hAnsi="Courier New" w:cs="Courier New"/>
    </w:rPr>
  </w:style>
  <w:style w:type="character" w:customStyle="1" w:styleId="109">
    <w:name w:val="批注框文本 字符"/>
    <w:basedOn w:val="63"/>
    <w:semiHidden/>
    <w:uiPriority w:val="99"/>
    <w:rPr>
      <w:rFonts w:ascii="Times New Roman" w:hAnsi="Times New Roman" w:eastAsia="宋体"/>
      <w:sz w:val="18"/>
      <w:szCs w:val="18"/>
    </w:rPr>
  </w:style>
  <w:style w:type="character" w:customStyle="1" w:styleId="110">
    <w:name w:val="批注框文本 字符1"/>
    <w:uiPriority w:val="0"/>
    <w:rPr>
      <w:rFonts w:ascii="Times New Roman" w:hAnsi="Times New Roman" w:eastAsia="宋体" w:cs="Times New Roman"/>
      <w:sz w:val="18"/>
      <w:szCs w:val="18"/>
    </w:rPr>
  </w:style>
  <w:style w:type="paragraph" w:styleId="111">
    <w:name w:val="List Paragraph"/>
    <w:basedOn w:val="1"/>
    <w:qFormat/>
    <w:uiPriority w:val="34"/>
    <w:pPr>
      <w:ind w:firstLine="420" w:firstLineChars="200"/>
    </w:pPr>
  </w:style>
  <w:style w:type="paragraph" w:customStyle="1" w:styleId="112">
    <w:name w:val="_Style 1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13">
    <w:name w:val="批注框文本 字符2"/>
    <w:link w:val="39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</Words>
  <Characters>519</Characters>
  <Lines>4</Lines>
  <Paragraphs>1</Paragraphs>
  <TotalTime>127</TotalTime>
  <ScaleCrop>false</ScaleCrop>
  <LinksUpToDate>false</LinksUpToDate>
  <CharactersWithSpaces>608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2018-09-04T10:14:00Z</dcterms:created>
  <dc:creator>minstone</dc:creator>
  <cp:lastModifiedBy>cindy-</cp:lastModifiedBy>
  <dcterms:modified xsi:type="dcterms:W3CDTF">2021-05-06T02:57:11Z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EB4FB9D27CF84A5AB48A63AAEB98B0B5</vt:lpwstr>
  </property>
</Properties>
</file>